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6"/>
        <w:gridCol w:w="2240"/>
        <w:gridCol w:w="350"/>
        <w:gridCol w:w="6402"/>
      </w:tblGrid>
      <w:tr w:rsidR="00856C42" w:rsidRPr="00794880" w14:paraId="480F0642" w14:textId="77777777" w:rsidTr="00B83597">
        <w:trPr>
          <w:cantSplit/>
          <w:trHeight w:val="993"/>
        </w:trPr>
        <w:tc>
          <w:tcPr>
            <w:tcW w:w="1016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14:paraId="5C1A45B6" w14:textId="0204344F" w:rsidR="00856C42" w:rsidRPr="00794880" w:rsidRDefault="00856C42" w:rsidP="00AE3BBC">
            <w:pPr>
              <w:tabs>
                <w:tab w:val="center" w:pos="424"/>
              </w:tabs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794880">
              <w:rPr>
                <w:rFonts w:ascii="Times New Roman" w:hAnsi="Times New Roman" w:cs="Times New Roman"/>
                <w:b/>
                <w:sz w:val="12"/>
                <w:szCs w:val="12"/>
              </w:rPr>
              <w:tab/>
            </w:r>
            <w:r w:rsidRPr="00794880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62171DE" wp14:editId="108DD2D3">
                  <wp:extent cx="487680" cy="556260"/>
                  <wp:effectExtent l="0" t="0" r="7620" b="7620"/>
                  <wp:docPr id="23181879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556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4880">
              <w:rPr>
                <w:rFonts w:ascii="Times New Roman" w:hAnsi="Times New Roman" w:cs="Times New Roman"/>
                <w:b/>
                <w:sz w:val="12"/>
                <w:szCs w:val="12"/>
              </w:rPr>
              <w:t> </w:t>
            </w:r>
          </w:p>
        </w:tc>
        <w:tc>
          <w:tcPr>
            <w:tcW w:w="2240" w:type="dxa"/>
          </w:tcPr>
          <w:p w14:paraId="76F13ED1" w14:textId="77777777" w:rsidR="00856C42" w:rsidRPr="005A7022" w:rsidRDefault="00856C42" w:rsidP="008629E6">
            <w:pPr>
              <w:tabs>
                <w:tab w:val="center" w:pos="2160"/>
                <w:tab w:val="center" w:pos="6660"/>
              </w:tabs>
              <w:spacing w:after="0"/>
              <w:ind w:left="-96"/>
              <w:jc w:val="center"/>
              <w:rPr>
                <w:rFonts w:ascii="Times New Roman" w:hAnsi="Times New Roman" w:cs="Times New Roman"/>
                <w:b/>
                <w:caps/>
                <w:spacing w:val="-8"/>
                <w:sz w:val="24"/>
                <w:szCs w:val="24"/>
              </w:rPr>
            </w:pPr>
            <w:r w:rsidRPr="005A7022">
              <w:rPr>
                <w:rFonts w:ascii="Times New Roman" w:hAnsi="Times New Roman" w:cs="Times New Roman"/>
                <w:b/>
                <w:caps/>
                <w:spacing w:val="-8"/>
                <w:sz w:val="24"/>
                <w:szCs w:val="24"/>
              </w:rPr>
              <w:t>CÔNG TY CỔ PHẦN</w:t>
            </w:r>
          </w:p>
          <w:p w14:paraId="4B066416" w14:textId="6B019B79" w:rsidR="00856C42" w:rsidRPr="00B83597" w:rsidRDefault="00856C42" w:rsidP="008629E6">
            <w:pPr>
              <w:spacing w:after="0"/>
              <w:jc w:val="center"/>
              <w:rPr>
                <w:rFonts w:ascii="Times New Roman" w:hAnsi="Times New Roman" w:cs="Times New Roman"/>
                <w:bCs/>
                <w:caps/>
                <w:spacing w:val="-8"/>
                <w:sz w:val="24"/>
                <w:szCs w:val="24"/>
              </w:rPr>
            </w:pPr>
            <w:r w:rsidRPr="005A702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5680" behindDoc="0" locked="0" layoutInCell="1" allowOverlap="1" wp14:anchorId="57A0724B" wp14:editId="42CF965D">
                      <wp:simplePos x="0" y="0"/>
                      <wp:positionH relativeFrom="column">
                        <wp:posOffset>443230</wp:posOffset>
                      </wp:positionH>
                      <wp:positionV relativeFrom="paragraph">
                        <wp:posOffset>186689</wp:posOffset>
                      </wp:positionV>
                      <wp:extent cx="539750" cy="0"/>
                      <wp:effectExtent l="0" t="0" r="0" b="0"/>
                      <wp:wrapNone/>
                      <wp:docPr id="330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9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5E8763" id="Straight Connector 3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4.9pt,14.7pt" to="77.4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"/>
                  </w:pict>
                </mc:Fallback>
              </mc:AlternateContent>
            </w:r>
            <w:r w:rsidRPr="005A7022">
              <w:rPr>
                <w:rFonts w:ascii="Times New Roman" w:hAnsi="Times New Roman" w:cs="Times New Roman"/>
                <w:b/>
                <w:caps/>
                <w:spacing w:val="-8"/>
                <w:sz w:val="24"/>
                <w:szCs w:val="24"/>
              </w:rPr>
              <w:t>XÂY DỰNG 47</w:t>
            </w:r>
          </w:p>
        </w:tc>
        <w:tc>
          <w:tcPr>
            <w:tcW w:w="350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14:paraId="4F3A6DC4" w14:textId="77777777" w:rsidR="00856C42" w:rsidRPr="00B83597" w:rsidRDefault="00856C42" w:rsidP="008629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  <w:p w14:paraId="0F91E6E0" w14:textId="77777777" w:rsidR="00856C42" w:rsidRPr="00B83597" w:rsidRDefault="00856C42" w:rsidP="008629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2" w:type="dxa"/>
          </w:tcPr>
          <w:p w14:paraId="6B52DDB7" w14:textId="77777777" w:rsidR="00856C42" w:rsidRPr="005A7022" w:rsidRDefault="00856C42" w:rsidP="008629E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2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CỘNG HOÀ XÃ HỘI CHỦ NGHĨA VIỆT NAM</w:t>
            </w:r>
            <w:r w:rsidRPr="005A70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510941D" w14:textId="12021B10" w:rsidR="00856C42" w:rsidRPr="005A7022" w:rsidRDefault="00856C42" w:rsidP="008629E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7022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2848" behindDoc="0" locked="0" layoutInCell="1" allowOverlap="1" wp14:anchorId="414D862E" wp14:editId="016A8115">
                      <wp:simplePos x="0" y="0"/>
                      <wp:positionH relativeFrom="column">
                        <wp:posOffset>1035050</wp:posOffset>
                      </wp:positionH>
                      <wp:positionV relativeFrom="paragraph">
                        <wp:posOffset>204470</wp:posOffset>
                      </wp:positionV>
                      <wp:extent cx="1981200" cy="0"/>
                      <wp:effectExtent l="0" t="0" r="0" b="0"/>
                      <wp:wrapNone/>
                      <wp:docPr id="328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38ED6B" id="Straight Connector 2" o:spid="_x0000_s1026" style="position:absolute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1.5pt,16.1pt" to="237.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"/>
                  </w:pict>
                </mc:Fallback>
              </mc:AlternateContent>
            </w:r>
            <w:r w:rsidRPr="005A702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Độc lập - Tự do - Hạnh phúc</w:t>
            </w:r>
            <w:r w:rsidRPr="005A702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</w:tr>
      <w:tr w:rsidR="00856C42" w:rsidRPr="00794880" w14:paraId="3B457676" w14:textId="77777777" w:rsidTr="00856C42">
        <w:trPr>
          <w:cantSplit/>
          <w:trHeight w:val="272"/>
        </w:trPr>
        <w:tc>
          <w:tcPr>
            <w:tcW w:w="3606" w:type="dxa"/>
            <w:gridSpan w:val="3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14:paraId="036FF722" w14:textId="42F0C54A" w:rsidR="00856C42" w:rsidRPr="005A7022" w:rsidRDefault="00856C42" w:rsidP="00AE3BBC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A7022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5A7022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Số</w:t>
            </w:r>
            <w:proofErr w:type="spellEnd"/>
            <w:r w:rsidR="003438EF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: </w:t>
            </w:r>
            <w:r w:rsidR="00DB4FB8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1749</w:t>
            </w:r>
            <w:r w:rsidR="003438EF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/2025/CC47-BĐT</w:t>
            </w:r>
          </w:p>
        </w:tc>
        <w:tc>
          <w:tcPr>
            <w:tcW w:w="6402" w:type="dxa"/>
            <w:vAlign w:val="center"/>
          </w:tcPr>
          <w:p w14:paraId="79688F11" w14:textId="06A11504" w:rsidR="00856C42" w:rsidRPr="005A7022" w:rsidRDefault="00856C42" w:rsidP="00D030F5">
            <w:pPr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5A7022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 xml:space="preserve">           Quy </w:t>
            </w:r>
            <w:proofErr w:type="spellStart"/>
            <w:r w:rsidRPr="005A7022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Nhơn</w:t>
            </w:r>
            <w:proofErr w:type="spellEnd"/>
            <w:r w:rsidRPr="005A7022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vi-VN"/>
              </w:rPr>
              <w:t>, ngày</w:t>
            </w:r>
            <w:r w:rsidRPr="005A7022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DB4FB8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17</w:t>
            </w:r>
            <w:r w:rsidRPr="005A7022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="00DB4FB8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 xml:space="preserve"> 10 </w:t>
            </w:r>
            <w:r w:rsidRPr="005A7022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vi-VN"/>
              </w:rPr>
              <w:t>năm 202</w:t>
            </w:r>
            <w:r w:rsidRPr="005A7022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5</w:t>
            </w:r>
          </w:p>
        </w:tc>
      </w:tr>
    </w:tbl>
    <w:p w14:paraId="24A55101" w14:textId="3456C25A" w:rsidR="00856C42" w:rsidRPr="009B2BD2" w:rsidRDefault="003438EF" w:rsidP="00856C42">
      <w:pPr>
        <w:pStyle w:val="Heading4"/>
        <w:spacing w:before="0" w:line="240" w:lineRule="auto"/>
        <w:ind w:right="-1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>THƯ MỜI CHÀO GIÁ CẠNH TRANH</w:t>
      </w:r>
    </w:p>
    <w:p w14:paraId="75215479" w14:textId="55A4CC7F" w:rsidR="00856C42" w:rsidRPr="003438EF" w:rsidRDefault="00856C42" w:rsidP="001E059A">
      <w:pPr>
        <w:pStyle w:val="BodyText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438EF">
        <w:rPr>
          <w:rFonts w:ascii="Times New Roman" w:hAnsi="Times New Roman" w:cs="Times New Roman"/>
          <w:bCs/>
          <w:sz w:val="28"/>
          <w:szCs w:val="28"/>
        </w:rPr>
        <w:t xml:space="preserve">V/v </w:t>
      </w:r>
      <w:proofErr w:type="spellStart"/>
      <w:r w:rsidR="003438EF" w:rsidRPr="003438EF">
        <w:rPr>
          <w:rFonts w:ascii="Times New Roman" w:hAnsi="Times New Roman" w:cs="Times New Roman"/>
          <w:bCs/>
          <w:sz w:val="28"/>
          <w:szCs w:val="28"/>
        </w:rPr>
        <w:t>cung</w:t>
      </w:r>
      <w:proofErr w:type="spellEnd"/>
      <w:r w:rsidR="003438EF" w:rsidRPr="003438E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438EF" w:rsidRPr="003438EF">
        <w:rPr>
          <w:rFonts w:ascii="Times New Roman" w:hAnsi="Times New Roman" w:cs="Times New Roman"/>
          <w:bCs/>
          <w:sz w:val="28"/>
          <w:szCs w:val="28"/>
        </w:rPr>
        <w:t>cấp</w:t>
      </w:r>
      <w:proofErr w:type="spellEnd"/>
      <w:r w:rsidR="003438EF" w:rsidRPr="003438E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438EF" w:rsidRPr="003438EF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="003438EF" w:rsidRPr="003438E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438EF" w:rsidRPr="003438EF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="003438EF" w:rsidRPr="003438E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438EF" w:rsidRPr="003438EF">
        <w:rPr>
          <w:rFonts w:ascii="Times New Roman" w:hAnsi="Times New Roman" w:cs="Times New Roman"/>
          <w:bCs/>
          <w:sz w:val="28"/>
          <w:szCs w:val="28"/>
        </w:rPr>
        <w:t>bảo</w:t>
      </w:r>
      <w:proofErr w:type="spellEnd"/>
      <w:r w:rsidR="003438EF" w:rsidRPr="003438E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438EF" w:rsidRPr="003438EF">
        <w:rPr>
          <w:rFonts w:ascii="Times New Roman" w:hAnsi="Times New Roman" w:cs="Times New Roman"/>
          <w:bCs/>
          <w:sz w:val="28"/>
          <w:szCs w:val="28"/>
        </w:rPr>
        <w:t>hiểm</w:t>
      </w:r>
      <w:proofErr w:type="spellEnd"/>
      <w:r w:rsidR="003438EF" w:rsidRPr="003438E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438EF" w:rsidRPr="003438EF">
        <w:rPr>
          <w:rFonts w:ascii="Times New Roman" w:hAnsi="Times New Roman" w:cs="Times New Roman"/>
          <w:bCs/>
          <w:sz w:val="28"/>
          <w:szCs w:val="28"/>
        </w:rPr>
        <w:t>xe</w:t>
      </w:r>
      <w:proofErr w:type="spellEnd"/>
      <w:r w:rsidR="003438EF" w:rsidRPr="003438EF">
        <w:rPr>
          <w:rFonts w:ascii="Times New Roman" w:hAnsi="Times New Roman" w:cs="Times New Roman"/>
          <w:bCs/>
          <w:sz w:val="28"/>
          <w:szCs w:val="28"/>
        </w:rPr>
        <w:t xml:space="preserve"> ô </w:t>
      </w:r>
      <w:proofErr w:type="spellStart"/>
      <w:r w:rsidR="003438EF" w:rsidRPr="003438EF">
        <w:rPr>
          <w:rFonts w:ascii="Times New Roman" w:hAnsi="Times New Roman" w:cs="Times New Roman"/>
          <w:bCs/>
          <w:sz w:val="28"/>
          <w:szCs w:val="28"/>
        </w:rPr>
        <w:t>tô</w:t>
      </w:r>
      <w:proofErr w:type="spellEnd"/>
      <w:r w:rsidR="003438EF" w:rsidRPr="003438E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438EF" w:rsidRPr="003438EF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="003438EF" w:rsidRPr="003438E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438EF" w:rsidRPr="003438EF">
        <w:rPr>
          <w:rFonts w:ascii="Times New Roman" w:hAnsi="Times New Roman" w:cs="Times New Roman"/>
          <w:bCs/>
          <w:sz w:val="28"/>
          <w:szCs w:val="28"/>
        </w:rPr>
        <w:t>máy</w:t>
      </w:r>
      <w:proofErr w:type="spellEnd"/>
      <w:r w:rsidR="003438EF" w:rsidRPr="003438E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438EF" w:rsidRPr="003438EF">
        <w:rPr>
          <w:rFonts w:ascii="Times New Roman" w:hAnsi="Times New Roman" w:cs="Times New Roman"/>
          <w:bCs/>
          <w:sz w:val="28"/>
          <w:szCs w:val="28"/>
        </w:rPr>
        <w:t>thi</w:t>
      </w:r>
      <w:proofErr w:type="spellEnd"/>
      <w:r w:rsidR="003438EF" w:rsidRPr="003438E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438EF" w:rsidRPr="003438EF">
        <w:rPr>
          <w:rFonts w:ascii="Times New Roman" w:hAnsi="Times New Roman" w:cs="Times New Roman"/>
          <w:bCs/>
          <w:sz w:val="28"/>
          <w:szCs w:val="28"/>
        </w:rPr>
        <w:t>công</w:t>
      </w:r>
      <w:proofErr w:type="spellEnd"/>
    </w:p>
    <w:p w14:paraId="51BA2EC8" w14:textId="6392CD35" w:rsidR="00856C42" w:rsidRPr="00A8156F" w:rsidRDefault="00856C42" w:rsidP="00A503F0">
      <w:pPr>
        <w:pStyle w:val="BodyText"/>
        <w:tabs>
          <w:tab w:val="left" w:pos="3731"/>
        </w:tabs>
        <w:spacing w:after="0" w:line="240" w:lineRule="auto"/>
        <w:rPr>
          <w:sz w:val="26"/>
          <w:szCs w:val="26"/>
          <w:lang w:val="en-GB"/>
        </w:rPr>
      </w:pPr>
      <w:r w:rsidRPr="00A8156F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4C7E4EE4" wp14:editId="100E842D">
                <wp:simplePos x="0" y="0"/>
                <wp:positionH relativeFrom="column">
                  <wp:posOffset>2622550</wp:posOffset>
                </wp:positionH>
                <wp:positionV relativeFrom="paragraph">
                  <wp:posOffset>23494</wp:posOffset>
                </wp:positionV>
                <wp:extent cx="827405" cy="0"/>
                <wp:effectExtent l="0" t="0" r="0" b="0"/>
                <wp:wrapNone/>
                <wp:docPr id="327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74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471FE0" id="Straight Connector 4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6.5pt,1.85pt" to="271.6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"/>
            </w:pict>
          </mc:Fallback>
        </mc:AlternateContent>
      </w:r>
      <w:r w:rsidRPr="00A8156F">
        <w:rPr>
          <w:sz w:val="26"/>
          <w:szCs w:val="26"/>
        </w:rPr>
        <w:tab/>
      </w:r>
    </w:p>
    <w:p w14:paraId="6EA19AB3" w14:textId="757FBECF" w:rsidR="00856C42" w:rsidRDefault="00856C42" w:rsidP="00856C42">
      <w:pPr>
        <w:pStyle w:val="Header"/>
        <w:tabs>
          <w:tab w:val="left" w:pos="3060"/>
          <w:tab w:val="center" w:leader="dot" w:pos="7020"/>
        </w:tabs>
        <w:ind w:left="1542"/>
        <w:rPr>
          <w:rFonts w:ascii="Times New Roman" w:hAnsi="Times New Roman" w:cs="Times New Roman"/>
          <w:sz w:val="28"/>
          <w:szCs w:val="28"/>
        </w:rPr>
      </w:pPr>
      <w:r w:rsidRPr="00A8156F">
        <w:rPr>
          <w:rFonts w:ascii="Times New Roman" w:hAnsi="Times New Roman" w:cs="Times New Roman"/>
          <w:sz w:val="26"/>
          <w:szCs w:val="26"/>
        </w:rPr>
        <w:t xml:space="preserve">             </w:t>
      </w:r>
      <w:proofErr w:type="spellStart"/>
      <w:r w:rsidRPr="005A7022">
        <w:rPr>
          <w:rFonts w:ascii="Times New Roman" w:hAnsi="Times New Roman" w:cs="Times New Roman"/>
          <w:sz w:val="28"/>
          <w:szCs w:val="28"/>
        </w:rPr>
        <w:t>Kính</w:t>
      </w:r>
      <w:proofErr w:type="spellEnd"/>
      <w:r w:rsidRPr="005A70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022">
        <w:rPr>
          <w:rFonts w:ascii="Times New Roman" w:hAnsi="Times New Roman" w:cs="Times New Roman"/>
          <w:sz w:val="28"/>
          <w:szCs w:val="28"/>
        </w:rPr>
        <w:t>gửi</w:t>
      </w:r>
      <w:proofErr w:type="spellEnd"/>
      <w:r w:rsidRPr="005A7022">
        <w:rPr>
          <w:rFonts w:ascii="Times New Roman" w:hAnsi="Times New Roman" w:cs="Times New Roman"/>
          <w:sz w:val="28"/>
          <w:szCs w:val="28"/>
        </w:rPr>
        <w:t xml:space="preserve">:     </w:t>
      </w:r>
      <w:r w:rsidR="003438EF">
        <w:rPr>
          <w:rFonts w:ascii="Times New Roman" w:hAnsi="Times New Roman" w:cs="Times New Roman"/>
          <w:sz w:val="28"/>
          <w:szCs w:val="28"/>
        </w:rPr>
        <w:t xml:space="preserve">Quý </w:t>
      </w:r>
      <w:proofErr w:type="spellStart"/>
      <w:r w:rsidR="003438EF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3438EF">
        <w:rPr>
          <w:rFonts w:ascii="Times New Roman" w:hAnsi="Times New Roman" w:cs="Times New Roman"/>
          <w:sz w:val="28"/>
          <w:szCs w:val="28"/>
        </w:rPr>
        <w:t xml:space="preserve"> ty</w:t>
      </w:r>
      <w:r w:rsidR="005A7022">
        <w:rPr>
          <w:rFonts w:ascii="Times New Roman" w:hAnsi="Times New Roman" w:cs="Times New Roman"/>
          <w:sz w:val="28"/>
          <w:szCs w:val="28"/>
        </w:rPr>
        <w:t>.</w:t>
      </w:r>
    </w:p>
    <w:p w14:paraId="6FE2433D" w14:textId="77777777" w:rsidR="00E31D62" w:rsidRPr="005A7022" w:rsidRDefault="00E31D62" w:rsidP="00856C42">
      <w:pPr>
        <w:pStyle w:val="Header"/>
        <w:tabs>
          <w:tab w:val="left" w:pos="3060"/>
          <w:tab w:val="center" w:leader="dot" w:pos="7020"/>
        </w:tabs>
        <w:ind w:left="1542"/>
        <w:rPr>
          <w:rFonts w:ascii="Times New Roman" w:hAnsi="Times New Roman" w:cs="Times New Roman"/>
          <w:sz w:val="28"/>
          <w:szCs w:val="28"/>
        </w:rPr>
      </w:pPr>
    </w:p>
    <w:p w14:paraId="015094BC" w14:textId="563A70A6" w:rsidR="00D306E7" w:rsidRDefault="00A8156F" w:rsidP="00E31D62">
      <w:pPr>
        <w:pStyle w:val="Header"/>
        <w:tabs>
          <w:tab w:val="left" w:pos="3060"/>
          <w:tab w:val="center" w:leader="dot" w:pos="7020"/>
        </w:tabs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156F">
        <w:rPr>
          <w:rFonts w:ascii="Times New Roman" w:hAnsi="Times New Roman" w:cs="Times New Roman"/>
          <w:bCs/>
          <w:sz w:val="26"/>
          <w:szCs w:val="26"/>
        </w:rPr>
        <w:t xml:space="preserve">          </w:t>
      </w:r>
      <w:r w:rsidR="00856C42" w:rsidRPr="00A8156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31D62">
        <w:rPr>
          <w:rFonts w:ascii="Times New Roman" w:hAnsi="Times New Roman" w:cs="Times New Roman"/>
          <w:bCs/>
          <w:sz w:val="26"/>
          <w:szCs w:val="26"/>
        </w:rPr>
        <w:t xml:space="preserve">Công ty </w:t>
      </w:r>
      <w:proofErr w:type="spellStart"/>
      <w:r w:rsidR="00E31D62">
        <w:rPr>
          <w:rFonts w:ascii="Times New Roman" w:hAnsi="Times New Roman" w:cs="Times New Roman"/>
          <w:bCs/>
          <w:sz w:val="26"/>
          <w:szCs w:val="26"/>
        </w:rPr>
        <w:t>Cổ</w:t>
      </w:r>
      <w:proofErr w:type="spellEnd"/>
      <w:r w:rsidR="00E31D6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E31D62">
        <w:rPr>
          <w:rFonts w:ascii="Times New Roman" w:hAnsi="Times New Roman" w:cs="Times New Roman"/>
          <w:bCs/>
          <w:sz w:val="26"/>
          <w:szCs w:val="26"/>
        </w:rPr>
        <w:t>phần</w:t>
      </w:r>
      <w:proofErr w:type="spellEnd"/>
      <w:r w:rsidR="00E31D6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E31D62">
        <w:rPr>
          <w:rFonts w:ascii="Times New Roman" w:hAnsi="Times New Roman" w:cs="Times New Roman"/>
          <w:bCs/>
          <w:sz w:val="26"/>
          <w:szCs w:val="26"/>
        </w:rPr>
        <w:t>Xây</w:t>
      </w:r>
      <w:proofErr w:type="spellEnd"/>
      <w:r w:rsidR="00E31D6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E31D62">
        <w:rPr>
          <w:rFonts w:ascii="Times New Roman" w:hAnsi="Times New Roman" w:cs="Times New Roman"/>
          <w:bCs/>
          <w:sz w:val="26"/>
          <w:szCs w:val="26"/>
        </w:rPr>
        <w:t>dựng</w:t>
      </w:r>
      <w:proofErr w:type="spellEnd"/>
      <w:r w:rsidR="00E31D62">
        <w:rPr>
          <w:rFonts w:ascii="Times New Roman" w:hAnsi="Times New Roman" w:cs="Times New Roman"/>
          <w:bCs/>
          <w:sz w:val="26"/>
          <w:szCs w:val="26"/>
        </w:rPr>
        <w:t xml:space="preserve"> 47 (CC47) </w:t>
      </w:r>
      <w:proofErr w:type="spellStart"/>
      <w:r w:rsidR="00E31D62">
        <w:rPr>
          <w:rFonts w:ascii="Times New Roman" w:hAnsi="Times New Roman" w:cs="Times New Roman"/>
          <w:bCs/>
          <w:sz w:val="26"/>
          <w:szCs w:val="26"/>
        </w:rPr>
        <w:t>tổ</w:t>
      </w:r>
      <w:proofErr w:type="spellEnd"/>
      <w:r w:rsidR="00E31D6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E31D62">
        <w:rPr>
          <w:rFonts w:ascii="Times New Roman" w:hAnsi="Times New Roman" w:cs="Times New Roman"/>
          <w:bCs/>
          <w:sz w:val="26"/>
          <w:szCs w:val="26"/>
        </w:rPr>
        <w:t>chức</w:t>
      </w:r>
      <w:proofErr w:type="spellEnd"/>
      <w:r w:rsidR="00E31D6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E31D62">
        <w:rPr>
          <w:rFonts w:ascii="Times New Roman" w:hAnsi="Times New Roman" w:cs="Times New Roman"/>
          <w:bCs/>
          <w:sz w:val="26"/>
          <w:szCs w:val="26"/>
        </w:rPr>
        <w:t>chào</w:t>
      </w:r>
      <w:proofErr w:type="spellEnd"/>
      <w:r w:rsidR="00E31D6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E31D62">
        <w:rPr>
          <w:rFonts w:ascii="Times New Roman" w:hAnsi="Times New Roman" w:cs="Times New Roman"/>
          <w:bCs/>
          <w:sz w:val="26"/>
          <w:szCs w:val="26"/>
        </w:rPr>
        <w:t>hàng</w:t>
      </w:r>
      <w:proofErr w:type="spellEnd"/>
      <w:r w:rsidR="00E31D6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E31D62">
        <w:rPr>
          <w:rFonts w:ascii="Times New Roman" w:hAnsi="Times New Roman" w:cs="Times New Roman"/>
          <w:bCs/>
          <w:sz w:val="26"/>
          <w:szCs w:val="26"/>
        </w:rPr>
        <w:t>cạnh</w:t>
      </w:r>
      <w:proofErr w:type="spellEnd"/>
      <w:r w:rsidR="00E31D6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E31D62">
        <w:rPr>
          <w:rFonts w:ascii="Times New Roman" w:hAnsi="Times New Roman" w:cs="Times New Roman"/>
          <w:bCs/>
          <w:sz w:val="26"/>
          <w:szCs w:val="26"/>
        </w:rPr>
        <w:t>tranh</w:t>
      </w:r>
      <w:proofErr w:type="spellEnd"/>
      <w:r w:rsidR="00E31D6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E31D62">
        <w:rPr>
          <w:rFonts w:ascii="Times New Roman" w:hAnsi="Times New Roman" w:cs="Times New Roman"/>
          <w:bCs/>
          <w:sz w:val="26"/>
          <w:szCs w:val="26"/>
        </w:rPr>
        <w:t>lựa</w:t>
      </w:r>
      <w:proofErr w:type="spellEnd"/>
      <w:r w:rsidR="00E31D6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E31D62">
        <w:rPr>
          <w:rFonts w:ascii="Times New Roman" w:hAnsi="Times New Roman" w:cs="Times New Roman"/>
          <w:bCs/>
          <w:sz w:val="26"/>
          <w:szCs w:val="26"/>
        </w:rPr>
        <w:t>chọn</w:t>
      </w:r>
      <w:proofErr w:type="spellEnd"/>
      <w:r w:rsidR="00E31D6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E31D62">
        <w:rPr>
          <w:rFonts w:ascii="Times New Roman" w:hAnsi="Times New Roman" w:cs="Times New Roman"/>
          <w:bCs/>
          <w:sz w:val="26"/>
          <w:szCs w:val="26"/>
        </w:rPr>
        <w:t>nhà</w:t>
      </w:r>
      <w:proofErr w:type="spellEnd"/>
      <w:r w:rsidR="00E31D6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E31D62">
        <w:rPr>
          <w:rFonts w:ascii="Times New Roman" w:hAnsi="Times New Roman" w:cs="Times New Roman"/>
          <w:bCs/>
          <w:sz w:val="26"/>
          <w:szCs w:val="26"/>
        </w:rPr>
        <w:t>thầu</w:t>
      </w:r>
      <w:proofErr w:type="spellEnd"/>
      <w:r w:rsidR="00E31D6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E31D62">
        <w:rPr>
          <w:rFonts w:ascii="Times New Roman" w:hAnsi="Times New Roman" w:cs="Times New Roman"/>
          <w:bCs/>
          <w:sz w:val="26"/>
          <w:szCs w:val="26"/>
        </w:rPr>
        <w:t>cung</w:t>
      </w:r>
      <w:proofErr w:type="spellEnd"/>
      <w:r w:rsidR="00E31D6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E31D62">
        <w:rPr>
          <w:rFonts w:ascii="Times New Roman" w:hAnsi="Times New Roman" w:cs="Times New Roman"/>
          <w:bCs/>
          <w:sz w:val="26"/>
          <w:szCs w:val="26"/>
        </w:rPr>
        <w:t>cấp</w:t>
      </w:r>
      <w:proofErr w:type="spellEnd"/>
      <w:r w:rsidR="00E31D6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E31D62">
        <w:rPr>
          <w:rFonts w:ascii="Times New Roman" w:hAnsi="Times New Roman" w:cs="Times New Roman"/>
          <w:bCs/>
          <w:sz w:val="26"/>
          <w:szCs w:val="26"/>
        </w:rPr>
        <w:t>dịch</w:t>
      </w:r>
      <w:proofErr w:type="spellEnd"/>
      <w:r w:rsidR="00E31D6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E31D62">
        <w:rPr>
          <w:rFonts w:ascii="Times New Roman" w:hAnsi="Times New Roman" w:cs="Times New Roman"/>
          <w:bCs/>
          <w:sz w:val="26"/>
          <w:szCs w:val="26"/>
        </w:rPr>
        <w:t>vụ</w:t>
      </w:r>
      <w:proofErr w:type="spellEnd"/>
      <w:r w:rsidR="00E31D6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E31D62">
        <w:rPr>
          <w:rFonts w:ascii="Times New Roman" w:hAnsi="Times New Roman" w:cs="Times New Roman"/>
          <w:bCs/>
          <w:sz w:val="26"/>
          <w:szCs w:val="26"/>
        </w:rPr>
        <w:t>bảo</w:t>
      </w:r>
      <w:proofErr w:type="spellEnd"/>
      <w:r w:rsidR="00E31D6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E31D62">
        <w:rPr>
          <w:rFonts w:ascii="Times New Roman" w:hAnsi="Times New Roman" w:cs="Times New Roman"/>
          <w:bCs/>
          <w:sz w:val="26"/>
          <w:szCs w:val="26"/>
        </w:rPr>
        <w:t>hiểm</w:t>
      </w:r>
      <w:proofErr w:type="spellEnd"/>
      <w:r w:rsidR="00E31D6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E31D62">
        <w:rPr>
          <w:rFonts w:ascii="Times New Roman" w:hAnsi="Times New Roman" w:cs="Times New Roman"/>
          <w:bCs/>
          <w:sz w:val="26"/>
          <w:szCs w:val="26"/>
        </w:rPr>
        <w:t>máy</w:t>
      </w:r>
      <w:proofErr w:type="spellEnd"/>
      <w:r w:rsidR="00E31D6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E31D62">
        <w:rPr>
          <w:rFonts w:ascii="Times New Roman" w:hAnsi="Times New Roman" w:cs="Times New Roman"/>
          <w:bCs/>
          <w:sz w:val="26"/>
          <w:szCs w:val="26"/>
        </w:rPr>
        <w:t>thi</w:t>
      </w:r>
      <w:proofErr w:type="spellEnd"/>
      <w:r w:rsidR="00E31D6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E31D62">
        <w:rPr>
          <w:rFonts w:ascii="Times New Roman" w:hAnsi="Times New Roman" w:cs="Times New Roman"/>
          <w:bCs/>
          <w:sz w:val="26"/>
          <w:szCs w:val="26"/>
        </w:rPr>
        <w:t>công</w:t>
      </w:r>
      <w:proofErr w:type="spellEnd"/>
      <w:r w:rsidR="00E31D62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="00E31D62">
        <w:rPr>
          <w:rFonts w:ascii="Times New Roman" w:hAnsi="Times New Roman" w:cs="Times New Roman"/>
          <w:bCs/>
          <w:sz w:val="26"/>
          <w:szCs w:val="26"/>
        </w:rPr>
        <w:t>nội</w:t>
      </w:r>
      <w:proofErr w:type="spellEnd"/>
      <w:r w:rsidR="00E31D62">
        <w:rPr>
          <w:rFonts w:ascii="Times New Roman" w:hAnsi="Times New Roman" w:cs="Times New Roman"/>
          <w:bCs/>
          <w:sz w:val="26"/>
          <w:szCs w:val="26"/>
        </w:rPr>
        <w:t xml:space="preserve"> dung </w:t>
      </w:r>
      <w:proofErr w:type="spellStart"/>
      <w:r w:rsidR="00E31D62">
        <w:rPr>
          <w:rFonts w:ascii="Times New Roman" w:hAnsi="Times New Roman" w:cs="Times New Roman"/>
          <w:bCs/>
          <w:sz w:val="26"/>
          <w:szCs w:val="26"/>
        </w:rPr>
        <w:t>cụ</w:t>
      </w:r>
      <w:proofErr w:type="spellEnd"/>
      <w:r w:rsidR="00E31D6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E31D62">
        <w:rPr>
          <w:rFonts w:ascii="Times New Roman" w:hAnsi="Times New Roman" w:cs="Times New Roman"/>
          <w:bCs/>
          <w:sz w:val="26"/>
          <w:szCs w:val="26"/>
        </w:rPr>
        <w:t>thể</w:t>
      </w:r>
      <w:proofErr w:type="spellEnd"/>
      <w:r w:rsidR="00E31D6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E31D62">
        <w:rPr>
          <w:rFonts w:ascii="Times New Roman" w:hAnsi="Times New Roman" w:cs="Times New Roman"/>
          <w:bCs/>
          <w:sz w:val="26"/>
          <w:szCs w:val="26"/>
        </w:rPr>
        <w:t>như</w:t>
      </w:r>
      <w:proofErr w:type="spellEnd"/>
      <w:r w:rsidR="00E31D6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E31D62">
        <w:rPr>
          <w:rFonts w:ascii="Times New Roman" w:hAnsi="Times New Roman" w:cs="Times New Roman"/>
          <w:bCs/>
          <w:sz w:val="26"/>
          <w:szCs w:val="26"/>
        </w:rPr>
        <w:t>sau</w:t>
      </w:r>
      <w:proofErr w:type="spellEnd"/>
      <w:r w:rsidR="00856C42" w:rsidRPr="00A8156F">
        <w:rPr>
          <w:rFonts w:ascii="Times New Roman" w:hAnsi="Times New Roman" w:cs="Times New Roman"/>
          <w:bCs/>
          <w:sz w:val="26"/>
          <w:szCs w:val="26"/>
        </w:rPr>
        <w:t>:</w:t>
      </w:r>
    </w:p>
    <w:p w14:paraId="02A2E1E5" w14:textId="590CFC48" w:rsidR="00CF6DF6" w:rsidRPr="00D030F5" w:rsidRDefault="00D306E7" w:rsidP="00D030F5">
      <w:pPr>
        <w:pStyle w:val="BodyText"/>
        <w:numPr>
          <w:ilvl w:val="0"/>
          <w:numId w:val="12"/>
        </w:numPr>
        <w:spacing w:before="60" w:after="60" w:line="288" w:lineRule="auto"/>
        <w:ind w:left="426" w:right="424" w:firstLine="283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030F5">
        <w:rPr>
          <w:rFonts w:ascii="Times New Roman" w:hAnsi="Times New Roman" w:cs="Times New Roman"/>
          <w:b/>
          <w:sz w:val="26"/>
          <w:szCs w:val="26"/>
        </w:rPr>
        <w:t>Tên</w:t>
      </w:r>
      <w:proofErr w:type="spellEnd"/>
      <w:r w:rsidRPr="00D030F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030F5">
        <w:rPr>
          <w:rFonts w:ascii="Times New Roman" w:hAnsi="Times New Roman" w:cs="Times New Roman"/>
          <w:b/>
          <w:sz w:val="26"/>
          <w:szCs w:val="26"/>
        </w:rPr>
        <w:t>dịch</w:t>
      </w:r>
      <w:proofErr w:type="spellEnd"/>
      <w:r w:rsidRPr="00D030F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030F5">
        <w:rPr>
          <w:rFonts w:ascii="Times New Roman" w:hAnsi="Times New Roman" w:cs="Times New Roman"/>
          <w:b/>
          <w:sz w:val="26"/>
          <w:szCs w:val="26"/>
        </w:rPr>
        <w:t>vụ</w:t>
      </w:r>
      <w:proofErr w:type="spellEnd"/>
      <w:r w:rsidRPr="00D030F5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D030F5">
        <w:rPr>
          <w:rFonts w:ascii="Times New Roman" w:hAnsi="Times New Roman" w:cs="Times New Roman"/>
          <w:b/>
          <w:sz w:val="26"/>
          <w:szCs w:val="26"/>
        </w:rPr>
        <w:t>số</w:t>
      </w:r>
      <w:proofErr w:type="spellEnd"/>
      <w:r w:rsidRPr="00D030F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030F5">
        <w:rPr>
          <w:rFonts w:ascii="Times New Roman" w:hAnsi="Times New Roman" w:cs="Times New Roman"/>
          <w:b/>
          <w:sz w:val="26"/>
          <w:szCs w:val="26"/>
        </w:rPr>
        <w:t>lượng</w:t>
      </w:r>
      <w:proofErr w:type="spellEnd"/>
      <w:r w:rsidR="00E72E56" w:rsidRPr="00D030F5">
        <w:rPr>
          <w:rFonts w:ascii="Times New Roman" w:hAnsi="Times New Roman" w:cs="Times New Roman"/>
          <w:b/>
          <w:sz w:val="26"/>
          <w:szCs w:val="26"/>
        </w:rPr>
        <w:t>:</w:t>
      </w:r>
      <w:r w:rsidR="00D030F5" w:rsidRPr="00D030F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030F5" w:rsidRPr="00D030F5">
        <w:rPr>
          <w:rFonts w:ascii="Times New Roman" w:hAnsi="Times New Roman" w:cs="Times New Roman"/>
          <w:sz w:val="26"/>
          <w:szCs w:val="26"/>
        </w:rPr>
        <w:t xml:space="preserve">Cung </w:t>
      </w:r>
      <w:proofErr w:type="spellStart"/>
      <w:r w:rsidR="00D030F5" w:rsidRPr="00D030F5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="00D030F5" w:rsidRPr="00D030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0F5" w:rsidRPr="00D030F5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="00D030F5" w:rsidRPr="00D030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0F5" w:rsidRPr="00D030F5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="00D030F5" w:rsidRPr="00D030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0F5" w:rsidRPr="00D030F5">
        <w:rPr>
          <w:rFonts w:ascii="Times New Roman" w:hAnsi="Times New Roman" w:cs="Times New Roman"/>
          <w:sz w:val="26"/>
          <w:szCs w:val="26"/>
        </w:rPr>
        <w:t>bảo</w:t>
      </w:r>
      <w:proofErr w:type="spellEnd"/>
      <w:r w:rsidR="00D030F5" w:rsidRPr="00D030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0F5" w:rsidRPr="00D030F5">
        <w:rPr>
          <w:rFonts w:ascii="Times New Roman" w:hAnsi="Times New Roman" w:cs="Times New Roman"/>
          <w:sz w:val="26"/>
          <w:szCs w:val="26"/>
        </w:rPr>
        <w:t>hiểm</w:t>
      </w:r>
      <w:proofErr w:type="spellEnd"/>
      <w:r w:rsidR="00D030F5" w:rsidRPr="00D030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0F5" w:rsidRPr="00D030F5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D030F5" w:rsidRPr="00D030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0F5" w:rsidRPr="00D030F5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D030F5" w:rsidRPr="00D030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0F5" w:rsidRPr="00D030F5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D030F5" w:rsidRPr="00D030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0F5" w:rsidRPr="00D030F5">
        <w:rPr>
          <w:rFonts w:ascii="Times New Roman" w:hAnsi="Times New Roman" w:cs="Times New Roman"/>
          <w:sz w:val="26"/>
          <w:szCs w:val="26"/>
        </w:rPr>
        <w:t>xe</w:t>
      </w:r>
      <w:proofErr w:type="spellEnd"/>
      <w:r w:rsidR="00D030F5" w:rsidRPr="00D030F5">
        <w:rPr>
          <w:rFonts w:ascii="Times New Roman" w:hAnsi="Times New Roman" w:cs="Times New Roman"/>
          <w:sz w:val="26"/>
          <w:szCs w:val="26"/>
        </w:rPr>
        <w:t xml:space="preserve"> ô </w:t>
      </w:r>
      <w:proofErr w:type="spellStart"/>
      <w:r w:rsidR="00D030F5" w:rsidRPr="00D030F5">
        <w:rPr>
          <w:rFonts w:ascii="Times New Roman" w:hAnsi="Times New Roman" w:cs="Times New Roman"/>
          <w:sz w:val="26"/>
          <w:szCs w:val="26"/>
        </w:rPr>
        <w:t>tô</w:t>
      </w:r>
      <w:proofErr w:type="spellEnd"/>
      <w:r w:rsidR="00D030F5" w:rsidRPr="00D030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0F5" w:rsidRPr="00D030F5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030F5" w:rsidRPr="00D030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0F5" w:rsidRPr="00D030F5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="00D030F5" w:rsidRPr="00D030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0F5" w:rsidRPr="00D030F5">
        <w:rPr>
          <w:rFonts w:ascii="Times New Roman" w:hAnsi="Times New Roman" w:cs="Times New Roman"/>
          <w:sz w:val="26"/>
          <w:szCs w:val="26"/>
        </w:rPr>
        <w:t>thi</w:t>
      </w:r>
      <w:proofErr w:type="spellEnd"/>
      <w:r w:rsidR="00D030F5" w:rsidRPr="00D030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0F5" w:rsidRPr="00D030F5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D030F5" w:rsidRPr="00D030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0F5" w:rsidRPr="00D030F5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D030F5" w:rsidRPr="00D030F5">
        <w:rPr>
          <w:rFonts w:ascii="Times New Roman" w:hAnsi="Times New Roman" w:cs="Times New Roman"/>
          <w:sz w:val="26"/>
          <w:szCs w:val="26"/>
        </w:rPr>
        <w:t xml:space="preserve"> CC47 </w:t>
      </w:r>
      <w:proofErr w:type="spellStart"/>
      <w:r w:rsidR="00D030F5" w:rsidRPr="00D030F5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="00D030F5" w:rsidRPr="00D030F5">
        <w:rPr>
          <w:rFonts w:ascii="Times New Roman" w:hAnsi="Times New Roman" w:cs="Times New Roman"/>
          <w:sz w:val="26"/>
          <w:szCs w:val="26"/>
        </w:rPr>
        <w:t xml:space="preserve"> Việt Nam </w:t>
      </w:r>
      <w:proofErr w:type="spellStart"/>
      <w:r w:rsidR="00D030F5" w:rsidRPr="00D030F5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030F5" w:rsidRPr="00D030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0F5" w:rsidRPr="00D030F5">
        <w:rPr>
          <w:rFonts w:ascii="Times New Roman" w:hAnsi="Times New Roman" w:cs="Times New Roman"/>
          <w:sz w:val="26"/>
          <w:szCs w:val="26"/>
        </w:rPr>
        <w:t>Lào</w:t>
      </w:r>
      <w:proofErr w:type="spellEnd"/>
      <w:r w:rsidR="00D030F5" w:rsidRPr="00D030F5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D030F5" w:rsidRPr="00D030F5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D030F5" w:rsidRPr="00D030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0F5" w:rsidRPr="00D030F5">
        <w:rPr>
          <w:rFonts w:ascii="Times New Roman" w:hAnsi="Times New Roman" w:cs="Times New Roman"/>
          <w:sz w:val="26"/>
          <w:szCs w:val="26"/>
        </w:rPr>
        <w:t>đính</w:t>
      </w:r>
      <w:proofErr w:type="spellEnd"/>
      <w:r w:rsidR="00D030F5" w:rsidRPr="00D030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0F5" w:rsidRPr="00D030F5">
        <w:rPr>
          <w:rFonts w:ascii="Times New Roman" w:hAnsi="Times New Roman" w:cs="Times New Roman"/>
          <w:sz w:val="26"/>
          <w:szCs w:val="26"/>
        </w:rPr>
        <w:t>kèm</w:t>
      </w:r>
      <w:proofErr w:type="spellEnd"/>
      <w:r w:rsidR="00D030F5" w:rsidRPr="00D030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0F5" w:rsidRPr="00D030F5">
        <w:rPr>
          <w:rFonts w:ascii="Times New Roman" w:hAnsi="Times New Roman" w:cs="Times New Roman"/>
          <w:sz w:val="26"/>
          <w:szCs w:val="26"/>
        </w:rPr>
        <w:t>danh</w:t>
      </w:r>
      <w:proofErr w:type="spellEnd"/>
      <w:r w:rsidR="00D030F5" w:rsidRPr="00D030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0F5" w:rsidRPr="00D030F5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="00D030F5" w:rsidRPr="00D030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0F5" w:rsidRPr="00D030F5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="00D030F5" w:rsidRPr="00D030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30F5" w:rsidRPr="00D030F5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D030F5" w:rsidRPr="00D030F5">
        <w:rPr>
          <w:rFonts w:ascii="Times New Roman" w:hAnsi="Times New Roman" w:cs="Times New Roman"/>
          <w:sz w:val="26"/>
          <w:szCs w:val="26"/>
        </w:rPr>
        <w:t>)</w:t>
      </w:r>
    </w:p>
    <w:p w14:paraId="0653C378" w14:textId="73FFB49E" w:rsidR="00856C42" w:rsidRDefault="00D030F5" w:rsidP="005A7022">
      <w:pPr>
        <w:numPr>
          <w:ilvl w:val="0"/>
          <w:numId w:val="12"/>
        </w:numPr>
        <w:spacing w:before="60" w:after="60" w:line="288" w:lineRule="auto"/>
        <w:ind w:left="1134" w:right="424" w:hanging="425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proofErr w:type="spellStart"/>
      <w:r w:rsidR="00A503F0">
        <w:rPr>
          <w:rFonts w:ascii="Times New Roman" w:hAnsi="Times New Roman" w:cs="Times New Roman"/>
          <w:b/>
          <w:sz w:val="26"/>
          <w:szCs w:val="26"/>
        </w:rPr>
        <w:t>Hồ</w:t>
      </w:r>
      <w:proofErr w:type="spellEnd"/>
      <w:r w:rsidR="00A503F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503F0">
        <w:rPr>
          <w:rFonts w:ascii="Times New Roman" w:hAnsi="Times New Roman" w:cs="Times New Roman"/>
          <w:b/>
          <w:sz w:val="26"/>
          <w:szCs w:val="26"/>
        </w:rPr>
        <w:t>sơ</w:t>
      </w:r>
      <w:proofErr w:type="spellEnd"/>
      <w:r w:rsidR="00A503F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503F0">
        <w:rPr>
          <w:rFonts w:ascii="Times New Roman" w:hAnsi="Times New Roman" w:cs="Times New Roman"/>
          <w:b/>
          <w:sz w:val="26"/>
          <w:szCs w:val="26"/>
        </w:rPr>
        <w:t>chào</w:t>
      </w:r>
      <w:proofErr w:type="spellEnd"/>
      <w:r w:rsidR="00A503F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503F0">
        <w:rPr>
          <w:rFonts w:ascii="Times New Roman" w:hAnsi="Times New Roman" w:cs="Times New Roman"/>
          <w:b/>
          <w:sz w:val="26"/>
          <w:szCs w:val="26"/>
        </w:rPr>
        <w:t>giá</w:t>
      </w:r>
      <w:proofErr w:type="spellEnd"/>
      <w:r w:rsidR="00A503F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503F0">
        <w:rPr>
          <w:rFonts w:ascii="Times New Roman" w:hAnsi="Times New Roman" w:cs="Times New Roman"/>
          <w:b/>
          <w:sz w:val="26"/>
          <w:szCs w:val="26"/>
        </w:rPr>
        <w:t>tối</w:t>
      </w:r>
      <w:proofErr w:type="spellEnd"/>
      <w:r w:rsidR="00A503F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503F0">
        <w:rPr>
          <w:rFonts w:ascii="Times New Roman" w:hAnsi="Times New Roman" w:cs="Times New Roman"/>
          <w:b/>
          <w:sz w:val="26"/>
          <w:szCs w:val="26"/>
        </w:rPr>
        <w:t>thiểu</w:t>
      </w:r>
      <w:proofErr w:type="spellEnd"/>
      <w:r w:rsidR="00A503F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503F0">
        <w:rPr>
          <w:rFonts w:ascii="Times New Roman" w:hAnsi="Times New Roman" w:cs="Times New Roman"/>
          <w:b/>
          <w:sz w:val="26"/>
          <w:szCs w:val="26"/>
        </w:rPr>
        <w:t>gồm</w:t>
      </w:r>
      <w:proofErr w:type="spellEnd"/>
      <w:r w:rsidR="00A503F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503F0">
        <w:rPr>
          <w:rFonts w:ascii="Times New Roman" w:hAnsi="Times New Roman" w:cs="Times New Roman"/>
          <w:b/>
          <w:sz w:val="26"/>
          <w:szCs w:val="26"/>
        </w:rPr>
        <w:t>có</w:t>
      </w:r>
      <w:proofErr w:type="spellEnd"/>
      <w:r w:rsidR="00A503F0">
        <w:rPr>
          <w:rFonts w:ascii="Times New Roman" w:hAnsi="Times New Roman" w:cs="Times New Roman"/>
          <w:b/>
          <w:sz w:val="26"/>
          <w:szCs w:val="26"/>
        </w:rPr>
        <w:t>:</w:t>
      </w:r>
    </w:p>
    <w:tbl>
      <w:tblPr>
        <w:tblW w:w="8930" w:type="dxa"/>
        <w:jc w:val="center"/>
        <w:tblLook w:val="04A0" w:firstRow="1" w:lastRow="0" w:firstColumn="1" w:lastColumn="0" w:noHBand="0" w:noVBand="1"/>
      </w:tblPr>
      <w:tblGrid>
        <w:gridCol w:w="8930"/>
      </w:tblGrid>
      <w:tr w:rsidR="004B3C25" w:rsidRPr="004B3C25" w14:paraId="454B042E" w14:textId="77777777" w:rsidTr="00E8718D">
        <w:trPr>
          <w:trHeight w:val="840"/>
          <w:jc w:val="center"/>
        </w:trPr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B3773" w14:textId="4E87B2D3" w:rsidR="004B3C25" w:rsidRPr="004B3C25" w:rsidRDefault="00E20511" w:rsidP="00D030F5">
            <w:pPr>
              <w:spacing w:before="120" w:after="0" w:line="3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B3C2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Thư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chào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hiệu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030F5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kể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chào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ký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đóng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dấu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đại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diện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thầu</w:t>
            </w:r>
            <w:proofErr w:type="spellEnd"/>
            <w:r w:rsidR="004B3C25" w:rsidRPr="004B3C2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4B3C25" w:rsidRPr="004B3C25" w14:paraId="4CC0CA70" w14:textId="77777777" w:rsidTr="00E8718D">
        <w:trPr>
          <w:trHeight w:val="435"/>
          <w:jc w:val="center"/>
        </w:trPr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5DFD07" w14:textId="1DA142AD" w:rsidR="004B3C25" w:rsidRPr="004B3C25" w:rsidRDefault="00E20511" w:rsidP="00A503F0">
            <w:pPr>
              <w:spacing w:before="120" w:after="0" w:line="3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B3C2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Quy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tắc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bảo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hiểm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móc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thầu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dự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thảo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bảo</w:t>
            </w:r>
            <w:proofErr w:type="spellEnd"/>
            <w:r w:rsidR="00A50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503F0">
              <w:rPr>
                <w:rFonts w:ascii="Times New Roman" w:hAnsi="Times New Roman" w:cs="Times New Roman"/>
                <w:sz w:val="26"/>
                <w:szCs w:val="26"/>
              </w:rPr>
              <w:t>hiểm</w:t>
            </w:r>
            <w:proofErr w:type="spellEnd"/>
            <w:r w:rsidR="004B3C25" w:rsidRPr="004B3C2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45041D" w:rsidRPr="004B3C25" w14:paraId="1F8126ED" w14:textId="77777777" w:rsidTr="00E8718D">
        <w:trPr>
          <w:trHeight w:val="435"/>
          <w:jc w:val="center"/>
        </w:trPr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8F378" w14:textId="23C81053" w:rsidR="0045041D" w:rsidRPr="00E8718D" w:rsidRDefault="00E20511" w:rsidP="0045041D">
            <w:pPr>
              <w:pStyle w:val="ListParagraph"/>
              <w:numPr>
                <w:ilvl w:val="0"/>
                <w:numId w:val="18"/>
              </w:numPr>
              <w:spacing w:before="120" w:after="0" w:line="340" w:lineRule="atLeast"/>
              <w:ind w:left="219" w:hanging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Hiệu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lực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r w:rsidR="0045041D" w:rsidRPr="00E8718D">
              <w:rPr>
                <w:rFonts w:ascii="Times New Roman" w:hAnsi="Times New Roman" w:cs="Times New Roman"/>
                <w:sz w:val="26"/>
                <w:szCs w:val="26"/>
              </w:rPr>
              <w:t>ở</w:t>
            </w:r>
            <w:proofErr w:type="spellEnd"/>
            <w:r w:rsidR="0045041D" w:rsidRPr="00E871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5041D" w:rsidRPr="00E8718D">
              <w:rPr>
                <w:rFonts w:ascii="Times New Roman" w:hAnsi="Times New Roman" w:cs="Times New Roman"/>
                <w:sz w:val="26"/>
                <w:szCs w:val="26"/>
              </w:rPr>
              <w:t>rộng</w:t>
            </w:r>
            <w:proofErr w:type="spellEnd"/>
            <w:r w:rsidR="0045041D" w:rsidRPr="00E871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5041D" w:rsidRPr="00E8718D">
              <w:rPr>
                <w:rFonts w:ascii="Times New Roman" w:hAnsi="Times New Roman" w:cs="Times New Roman"/>
                <w:sz w:val="26"/>
                <w:szCs w:val="26"/>
              </w:rPr>
              <w:t>bảo</w:t>
            </w:r>
            <w:proofErr w:type="spellEnd"/>
            <w:r w:rsidR="0045041D" w:rsidRPr="00E871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5041D" w:rsidRPr="00E8718D">
              <w:rPr>
                <w:rFonts w:ascii="Times New Roman" w:hAnsi="Times New Roman" w:cs="Times New Roman"/>
                <w:sz w:val="26"/>
                <w:szCs w:val="26"/>
              </w:rPr>
              <w:t>hiểm</w:t>
            </w:r>
            <w:proofErr w:type="spellEnd"/>
            <w:r w:rsidR="0045041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5041D" w:rsidRPr="004B3C25" w14:paraId="693D9794" w14:textId="77777777" w:rsidTr="00E8718D">
        <w:trPr>
          <w:trHeight w:val="435"/>
          <w:jc w:val="center"/>
        </w:trPr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1704B" w14:textId="0568A329" w:rsidR="0045041D" w:rsidRPr="00E8718D" w:rsidRDefault="0045041D" w:rsidP="0045041D">
            <w:pPr>
              <w:pStyle w:val="ListParagraph"/>
              <w:spacing w:before="120" w:after="0" w:line="340" w:lineRule="atLeast"/>
              <w:ind w:left="16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proofErr w:type="spellStart"/>
            <w:r w:rsidR="00F706EA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706EA"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 w:rsid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706EA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706EA"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="00F706EA">
              <w:rPr>
                <w:rFonts w:ascii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 w:rsidRPr="00E8718D">
              <w:rPr>
                <w:rFonts w:ascii="Times New Roman" w:hAnsi="Times New Roman" w:cs="Times New Roman"/>
                <w:sz w:val="26"/>
                <w:szCs w:val="26"/>
              </w:rPr>
              <w:t>hầm</w:t>
            </w:r>
            <w:proofErr w:type="spellEnd"/>
            <w:r w:rsidRPr="00E871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8718D">
              <w:rPr>
                <w:rFonts w:ascii="Times New Roman" w:hAnsi="Times New Roman" w:cs="Times New Roman"/>
                <w:sz w:val="26"/>
                <w:szCs w:val="26"/>
              </w:rPr>
              <w:t>lò</w:t>
            </w:r>
            <w:proofErr w:type="spellEnd"/>
            <w:r w:rsidR="009E28B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E28B7" w:rsidRPr="004B3C25" w14:paraId="64332099" w14:textId="77777777" w:rsidTr="00E8718D">
        <w:trPr>
          <w:trHeight w:val="435"/>
          <w:jc w:val="center"/>
        </w:trPr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6F289" w14:textId="610E8747" w:rsidR="009E28B7" w:rsidRDefault="009E28B7" w:rsidP="0045041D">
            <w:pPr>
              <w:pStyle w:val="ListParagraph"/>
              <w:spacing w:before="120" w:after="0" w:line="340" w:lineRule="atLeast"/>
              <w:ind w:left="16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ngoài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lãnh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Việt Nam.</w:t>
            </w:r>
          </w:p>
        </w:tc>
      </w:tr>
      <w:tr w:rsidR="0045041D" w:rsidRPr="004B3C25" w14:paraId="5F767157" w14:textId="77777777" w:rsidTr="00E8718D">
        <w:trPr>
          <w:trHeight w:val="435"/>
          <w:jc w:val="center"/>
        </w:trPr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96B4D" w14:textId="7B7AAE0D" w:rsidR="0045041D" w:rsidRPr="00E8718D" w:rsidRDefault="0045041D" w:rsidP="0045041D">
            <w:pPr>
              <w:pStyle w:val="ListParagraph"/>
              <w:spacing w:before="120" w:after="0" w:line="340" w:lineRule="atLeast"/>
              <w:ind w:left="16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proofErr w:type="spellStart"/>
            <w:r w:rsidR="00F706EA">
              <w:rPr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706EA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706EA">
              <w:rPr>
                <w:rFonts w:ascii="Times New Roman" w:hAnsi="Times New Roman" w:cs="Times New Roman"/>
                <w:sz w:val="26"/>
                <w:szCs w:val="26"/>
              </w:rPr>
              <w:t>bảo</w:t>
            </w:r>
            <w:proofErr w:type="spellEnd"/>
            <w:r w:rsid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706EA">
              <w:rPr>
                <w:rFonts w:ascii="Times New Roman" w:hAnsi="Times New Roman" w:cs="Times New Roman"/>
                <w:sz w:val="26"/>
                <w:szCs w:val="26"/>
              </w:rPr>
              <w:t>hiểm</w:t>
            </w:r>
            <w:proofErr w:type="spellEnd"/>
            <w:r w:rsid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706EA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706EA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706EA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706EA"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 w:rsid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706EA">
              <w:rPr>
                <w:rFonts w:ascii="Times New Roman" w:hAnsi="Times New Roman" w:cs="Times New Roman"/>
                <w:sz w:val="26"/>
                <w:szCs w:val="26"/>
              </w:rPr>
              <w:t>hoạt</w:t>
            </w:r>
            <w:proofErr w:type="spellEnd"/>
            <w:r w:rsid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706EA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706EA">
              <w:rPr>
                <w:rFonts w:ascii="Times New Roman" w:hAnsi="Times New Roman" w:cs="Times New Roman"/>
                <w:sz w:val="26"/>
                <w:szCs w:val="26"/>
              </w:rPr>
              <w:t>tại</w:t>
            </w:r>
            <w:proofErr w:type="spellEnd"/>
            <w:r w:rsid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20511">
              <w:rPr>
                <w:rFonts w:ascii="Times New Roman" w:hAnsi="Times New Roman" w:cs="Times New Roman"/>
                <w:sz w:val="26"/>
                <w:szCs w:val="26"/>
              </w:rPr>
              <w:t>Lào</w:t>
            </w:r>
            <w:proofErr w:type="spellEnd"/>
            <w:r w:rsidR="004E5D5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E5D59">
              <w:rPr>
                <w:rFonts w:ascii="Times New Roman" w:hAnsi="Times New Roman" w:cs="Times New Roman"/>
                <w:sz w:val="26"/>
                <w:szCs w:val="26"/>
              </w:rPr>
              <w:t>bổ</w:t>
            </w:r>
            <w:proofErr w:type="spellEnd"/>
            <w:r w:rsidR="004E5D59">
              <w:rPr>
                <w:rFonts w:ascii="Times New Roman" w:hAnsi="Times New Roman" w:cs="Times New Roman"/>
                <w:sz w:val="26"/>
                <w:szCs w:val="26"/>
              </w:rPr>
              <w:t xml:space="preserve"> sung </w:t>
            </w:r>
            <w:proofErr w:type="spellStart"/>
            <w:r w:rsidR="004E5D59">
              <w:rPr>
                <w:rFonts w:ascii="Times New Roman" w:hAnsi="Times New Roman" w:cs="Times New Roman"/>
                <w:sz w:val="26"/>
                <w:szCs w:val="26"/>
              </w:rPr>
              <w:t>thêm</w:t>
            </w:r>
            <w:proofErr w:type="spellEnd"/>
            <w:r w:rsidR="004E5D5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E5D59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="004E5D5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E5D59">
              <w:rPr>
                <w:rFonts w:ascii="Times New Roman" w:hAnsi="Times New Roman" w:cs="Times New Roman"/>
                <w:sz w:val="26"/>
                <w:szCs w:val="26"/>
              </w:rPr>
              <w:t>hiệu</w:t>
            </w:r>
            <w:proofErr w:type="spellEnd"/>
            <w:r w:rsidR="004E5D5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E5D59">
              <w:rPr>
                <w:rFonts w:ascii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="004E5D5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E5D59">
              <w:rPr>
                <w:rFonts w:ascii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="004E5D59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</w:tr>
      <w:tr w:rsidR="0045041D" w:rsidRPr="004B3C25" w14:paraId="657C9C56" w14:textId="77777777" w:rsidTr="00E8718D">
        <w:trPr>
          <w:trHeight w:val="435"/>
          <w:jc w:val="center"/>
        </w:trPr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F4B68" w14:textId="596E0BEC" w:rsidR="0045041D" w:rsidRPr="00E8718D" w:rsidRDefault="0045041D" w:rsidP="00F706EA">
            <w:pPr>
              <w:pStyle w:val="ListParagraph"/>
              <w:numPr>
                <w:ilvl w:val="0"/>
                <w:numId w:val="19"/>
              </w:numPr>
              <w:spacing w:before="120" w:after="0" w:line="340" w:lineRule="atLeast"/>
              <w:ind w:left="78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041D">
              <w:rPr>
                <w:rFonts w:ascii="Times New Roman" w:hAnsi="Times New Roman" w:cs="Times New Roman"/>
                <w:sz w:val="26"/>
                <w:szCs w:val="26"/>
              </w:rPr>
              <w:t xml:space="preserve">Bảo </w:t>
            </w:r>
            <w:proofErr w:type="spellStart"/>
            <w:r w:rsidRPr="0045041D">
              <w:rPr>
                <w:rFonts w:ascii="Times New Roman" w:hAnsi="Times New Roman" w:cs="Times New Roman"/>
                <w:sz w:val="26"/>
                <w:szCs w:val="26"/>
              </w:rPr>
              <w:t>hiểm</w:t>
            </w:r>
            <w:proofErr w:type="spellEnd"/>
            <w:r w:rsidRPr="0045041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5041D">
              <w:rPr>
                <w:rFonts w:ascii="Times New Roman" w:hAnsi="Times New Roman" w:cs="Times New Roman"/>
                <w:sz w:val="26"/>
                <w:szCs w:val="26"/>
              </w:rPr>
              <w:t>sửa</w:t>
            </w:r>
            <w:proofErr w:type="spellEnd"/>
            <w:r w:rsidRPr="0045041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5041D">
              <w:rPr>
                <w:rFonts w:ascii="Times New Roman" w:hAnsi="Times New Roman" w:cs="Times New Roman"/>
                <w:sz w:val="26"/>
                <w:szCs w:val="26"/>
              </w:rPr>
              <w:t>chữa</w:t>
            </w:r>
            <w:proofErr w:type="spellEnd"/>
            <w:r w:rsidRPr="0045041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5041D">
              <w:rPr>
                <w:rFonts w:ascii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45041D">
              <w:rPr>
                <w:rFonts w:ascii="Times New Roman" w:hAnsi="Times New Roman" w:cs="Times New Roman"/>
                <w:sz w:val="26"/>
                <w:szCs w:val="26"/>
              </w:rPr>
              <w:t xml:space="preserve"> ô </w:t>
            </w:r>
            <w:proofErr w:type="spellStart"/>
            <w:r w:rsidRPr="0045041D">
              <w:rPr>
                <w:rFonts w:ascii="Times New Roman" w:hAnsi="Times New Roman" w:cs="Times New Roman"/>
                <w:sz w:val="26"/>
                <w:szCs w:val="26"/>
              </w:rPr>
              <w:t>tô</w:t>
            </w:r>
            <w:proofErr w:type="spellEnd"/>
            <w:r w:rsidRPr="0045041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5041D">
              <w:rPr>
                <w:rFonts w:ascii="Times New Roman" w:hAnsi="Times New Roman" w:cs="Times New Roman"/>
                <w:sz w:val="26"/>
                <w:szCs w:val="26"/>
              </w:rPr>
              <w:t>tại</w:t>
            </w:r>
            <w:proofErr w:type="spellEnd"/>
            <w:r w:rsidRPr="0045041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5041D">
              <w:rPr>
                <w:rFonts w:ascii="Times New Roman" w:hAnsi="Times New Roman" w:cs="Times New Roman"/>
                <w:sz w:val="26"/>
                <w:szCs w:val="26"/>
              </w:rPr>
              <w:t>gara</w:t>
            </w:r>
            <w:proofErr w:type="spellEnd"/>
            <w:r w:rsidRPr="0045041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5041D"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45041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5041D">
              <w:rPr>
                <w:rFonts w:ascii="Times New Roman" w:hAnsi="Times New Roman" w:cs="Times New Roman"/>
                <w:sz w:val="26"/>
                <w:szCs w:val="26"/>
              </w:rPr>
              <w:t>chọn</w:t>
            </w:r>
            <w:proofErr w:type="spellEnd"/>
            <w:r w:rsidR="00F706E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706EA" w:rsidRPr="004B3C25" w14:paraId="4AE4EC4D" w14:textId="77777777" w:rsidTr="00E8718D">
        <w:trPr>
          <w:trHeight w:val="435"/>
          <w:jc w:val="center"/>
        </w:trPr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8A669" w14:textId="3622A1C9" w:rsidR="00F706EA" w:rsidRPr="0045041D" w:rsidRDefault="00F706EA" w:rsidP="00F706EA">
            <w:pPr>
              <w:pStyle w:val="ListParagraph"/>
              <w:numPr>
                <w:ilvl w:val="0"/>
                <w:numId w:val="19"/>
              </w:numPr>
              <w:spacing w:before="120" w:after="0" w:line="340" w:lineRule="atLeast"/>
              <w:ind w:left="78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khoản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bảo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hiểm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mới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thay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cũ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706EA" w:rsidRPr="004B3C25" w14:paraId="348D402D" w14:textId="77777777" w:rsidTr="00E8718D">
        <w:trPr>
          <w:trHeight w:val="435"/>
          <w:jc w:val="center"/>
        </w:trPr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72E6F" w14:textId="3080B2D7" w:rsidR="00F706EA" w:rsidRPr="00E8718D" w:rsidRDefault="00F706EA" w:rsidP="00F706EA">
            <w:pPr>
              <w:pStyle w:val="ListParagraph"/>
              <w:numPr>
                <w:ilvl w:val="0"/>
                <w:numId w:val="19"/>
              </w:numPr>
              <w:spacing w:before="120" w:after="0" w:line="340" w:lineRule="atLeast"/>
              <w:ind w:left="78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Bảo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hiểm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Giấy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chứng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kiểm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an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toàn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bảo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vệ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trường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tiện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giao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="009E28B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706EA" w:rsidRPr="004B3C25" w14:paraId="312F8490" w14:textId="77777777" w:rsidTr="00E8718D">
        <w:trPr>
          <w:trHeight w:val="435"/>
          <w:jc w:val="center"/>
        </w:trPr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228AE" w14:textId="0BB0448D" w:rsidR="00F706EA" w:rsidRPr="00F706EA" w:rsidRDefault="00F706EA" w:rsidP="00F706EA">
            <w:pPr>
              <w:pStyle w:val="ListParagraph"/>
              <w:numPr>
                <w:ilvl w:val="0"/>
                <w:numId w:val="19"/>
              </w:numPr>
              <w:spacing w:before="120" w:after="0" w:line="340" w:lineRule="atLeast"/>
              <w:ind w:left="78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ảo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hiểm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tai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nạn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lái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phụ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ngồi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F706E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706EA" w:rsidRPr="004B3C25" w14:paraId="56239951" w14:textId="77777777" w:rsidTr="00E8718D">
        <w:trPr>
          <w:trHeight w:val="435"/>
          <w:jc w:val="center"/>
        </w:trPr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10683" w14:textId="1EF8BC2C" w:rsidR="00F706EA" w:rsidRPr="00E8718D" w:rsidRDefault="00F706EA" w:rsidP="00F706EA">
            <w:pPr>
              <w:pStyle w:val="ListParagraph"/>
              <w:numPr>
                <w:ilvl w:val="0"/>
                <w:numId w:val="18"/>
              </w:numPr>
              <w:spacing w:before="120" w:after="0" w:line="340" w:lineRule="atLeast"/>
              <w:ind w:left="169" w:hanging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lực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706EA" w:rsidRPr="004B3C25" w14:paraId="1AB606A2" w14:textId="77777777" w:rsidTr="00E8718D">
        <w:trPr>
          <w:trHeight w:val="435"/>
          <w:jc w:val="center"/>
        </w:trPr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1F161" w14:textId="575BB2E1" w:rsidR="00F706EA" w:rsidRDefault="00F706EA" w:rsidP="00F706EA">
            <w:pPr>
              <w:spacing w:before="120" w:after="0" w:line="3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chào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gửi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trực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Ban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Đấu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Thầu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 Công ty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Xây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dựng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47,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08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Biên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TP. Quy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Nhơn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tỉnh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Bình Định,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hoặc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gửi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scan qua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địa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chỉ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Email:bandauthau@xaydung47.vn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chậm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nhất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5A1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14h00 </w:t>
            </w:r>
            <w:proofErr w:type="spellStart"/>
            <w:r w:rsidRPr="00805A11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  <w:proofErr w:type="spellEnd"/>
            <w:r w:rsidRPr="00805A1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31</w:t>
            </w:r>
            <w:r w:rsidRPr="00805A11"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  <w:r w:rsidRPr="00805A11">
              <w:rPr>
                <w:rFonts w:ascii="Times New Roman" w:hAnsi="Times New Roman" w:cs="Times New Roman"/>
                <w:b/>
                <w:sz w:val="26"/>
                <w:szCs w:val="26"/>
              </w:rPr>
              <w:t>/2025</w:t>
            </w:r>
            <w:r w:rsidRPr="004B3C2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706EA" w:rsidRPr="004B3C25" w14:paraId="40296795" w14:textId="77777777" w:rsidTr="00E8718D">
        <w:trPr>
          <w:trHeight w:val="435"/>
          <w:jc w:val="center"/>
        </w:trPr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5BCD0" w14:textId="685E1753" w:rsidR="00F706EA" w:rsidRDefault="00F706EA" w:rsidP="00F706EA">
            <w:pPr>
              <w:spacing w:before="120" w:after="0" w:line="3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Mọi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chi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thêm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tin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mời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chào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xin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Ban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đấu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thầu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Phan Văn Thanh – ĐT: 0975.608.640</w:t>
            </w:r>
            <w:r w:rsidRPr="004B3C2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5C6DDD57" w14:textId="39EE927C" w:rsidR="00856C42" w:rsidRPr="00E8718D" w:rsidRDefault="005A7022" w:rsidP="005A7022">
      <w:pPr>
        <w:tabs>
          <w:tab w:val="left" w:pos="440"/>
        </w:tabs>
        <w:spacing w:before="60" w:after="60" w:line="288" w:lineRule="auto"/>
        <w:ind w:right="49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580644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="00805A11" w:rsidRPr="00E8718D">
        <w:rPr>
          <w:rFonts w:ascii="Times New Roman" w:hAnsi="Times New Roman" w:cs="Times New Roman"/>
          <w:bCs/>
          <w:sz w:val="26"/>
          <w:szCs w:val="26"/>
          <w:lang w:val="vi-VN"/>
        </w:rPr>
        <w:t>Rất mong nhận được sự quan tâm, hợp tác từ quý Công ty</w:t>
      </w:r>
      <w:r w:rsidR="00856C42" w:rsidRPr="00934326">
        <w:rPr>
          <w:rFonts w:ascii="Times New Roman" w:hAnsi="Times New Roman" w:cs="Times New Roman"/>
          <w:bCs/>
          <w:sz w:val="26"/>
          <w:szCs w:val="26"/>
          <w:lang w:val="vi-VN"/>
        </w:rPr>
        <w:t>.</w:t>
      </w:r>
    </w:p>
    <w:p w14:paraId="42119193" w14:textId="4CF6AD46" w:rsidR="009B2BD2" w:rsidRPr="005A7022" w:rsidRDefault="005A7022" w:rsidP="005A7022">
      <w:pPr>
        <w:tabs>
          <w:tab w:val="left" w:pos="440"/>
        </w:tabs>
        <w:spacing w:before="60" w:after="60" w:line="288" w:lineRule="auto"/>
        <w:ind w:right="424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80644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="00856C42" w:rsidRPr="00A8156F">
        <w:rPr>
          <w:rFonts w:ascii="Times New Roman" w:hAnsi="Times New Roman" w:cs="Times New Roman"/>
          <w:bCs/>
          <w:sz w:val="26"/>
          <w:szCs w:val="26"/>
        </w:rPr>
        <w:t xml:space="preserve">Trân </w:t>
      </w:r>
      <w:proofErr w:type="spellStart"/>
      <w:r w:rsidR="00856C42" w:rsidRPr="00A8156F">
        <w:rPr>
          <w:rFonts w:ascii="Times New Roman" w:hAnsi="Times New Roman" w:cs="Times New Roman"/>
          <w:bCs/>
          <w:sz w:val="26"/>
          <w:szCs w:val="26"/>
        </w:rPr>
        <w:t>trọng</w:t>
      </w:r>
      <w:proofErr w:type="spellEnd"/>
      <w:r w:rsidR="00856C42" w:rsidRPr="00A8156F">
        <w:rPr>
          <w:rFonts w:ascii="Times New Roman" w:hAnsi="Times New Roman" w:cs="Times New Roman"/>
          <w:bCs/>
          <w:sz w:val="26"/>
          <w:szCs w:val="26"/>
        </w:rPr>
        <w:t>./.</w:t>
      </w:r>
    </w:p>
    <w:tbl>
      <w:tblPr>
        <w:tblW w:w="9344" w:type="dxa"/>
        <w:tblInd w:w="-34" w:type="dxa"/>
        <w:tblLook w:val="04A0" w:firstRow="1" w:lastRow="0" w:firstColumn="1" w:lastColumn="0" w:noHBand="0" w:noVBand="1"/>
      </w:tblPr>
      <w:tblGrid>
        <w:gridCol w:w="4820"/>
        <w:gridCol w:w="4253"/>
        <w:gridCol w:w="271"/>
      </w:tblGrid>
      <w:tr w:rsidR="00856C42" w:rsidRPr="00794880" w14:paraId="053F403A" w14:textId="77777777" w:rsidTr="0005795A">
        <w:trPr>
          <w:trHeight w:val="350"/>
        </w:trPr>
        <w:tc>
          <w:tcPr>
            <w:tcW w:w="4820" w:type="dxa"/>
            <w:shd w:val="clear" w:color="000000" w:fill="FFFFFF"/>
            <w:noWrap/>
            <w:vAlign w:val="center"/>
            <w:hideMark/>
          </w:tcPr>
          <w:p w14:paraId="5DAB62A7" w14:textId="77777777" w:rsidR="00856C42" w:rsidRPr="005A7022" w:rsidRDefault="00856C42" w:rsidP="00856C4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70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N</w:t>
            </w:r>
            <w:r w:rsidRPr="005A7022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 xml:space="preserve">ơi nhận: </w:t>
            </w:r>
          </w:p>
          <w:p w14:paraId="12F4769D" w14:textId="77777777" w:rsidR="00856C42" w:rsidRDefault="00856C42" w:rsidP="00856C4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94880">
              <w:rPr>
                <w:rFonts w:ascii="Times New Roman" w:hAnsi="Times New Roman" w:cs="Times New Roman"/>
                <w:bCs/>
              </w:rPr>
              <w:t xml:space="preserve">- Như </w:t>
            </w:r>
            <w:proofErr w:type="spellStart"/>
            <w:r w:rsidRPr="00794880">
              <w:rPr>
                <w:rFonts w:ascii="Times New Roman" w:hAnsi="Times New Roman" w:cs="Times New Roman"/>
                <w:bCs/>
              </w:rPr>
              <w:t>trên</w:t>
            </w:r>
            <w:proofErr w:type="spellEnd"/>
            <w:r w:rsidRPr="00794880">
              <w:rPr>
                <w:rFonts w:ascii="Times New Roman" w:hAnsi="Times New Roman" w:cs="Times New Roman"/>
                <w:bCs/>
              </w:rPr>
              <w:t>;</w:t>
            </w:r>
          </w:p>
          <w:p w14:paraId="1CA31349" w14:textId="6FA93B7D" w:rsidR="0024370F" w:rsidRDefault="0024370F" w:rsidP="00856C4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Ban TGĐ (b/c)</w:t>
            </w:r>
          </w:p>
          <w:p w14:paraId="4A5C1DE0" w14:textId="66EA1C74" w:rsidR="0024370F" w:rsidRPr="00794880" w:rsidRDefault="0024370F" w:rsidP="00856C4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Ban KTNB,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Đấu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thầu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;</w:t>
            </w:r>
          </w:p>
          <w:p w14:paraId="477725A0" w14:textId="7CE43D66" w:rsidR="00856C42" w:rsidRDefault="00856C42" w:rsidP="00856C4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94880">
              <w:rPr>
                <w:rFonts w:ascii="Times New Roman" w:hAnsi="Times New Roman" w:cs="Times New Roman"/>
                <w:bCs/>
              </w:rPr>
              <w:t>- Lưu: TCHC</w:t>
            </w:r>
            <w:r w:rsidR="0024370F">
              <w:rPr>
                <w:rFonts w:ascii="Times New Roman" w:hAnsi="Times New Roman" w:cs="Times New Roman"/>
                <w:bCs/>
              </w:rPr>
              <w:t>, MH</w:t>
            </w:r>
            <w:r w:rsidRPr="00794880">
              <w:rPr>
                <w:rFonts w:ascii="Times New Roman" w:hAnsi="Times New Roman" w:cs="Times New Roman"/>
                <w:bCs/>
              </w:rPr>
              <w:t>.</w:t>
            </w:r>
          </w:p>
          <w:p w14:paraId="0A4632A5" w14:textId="77777777" w:rsidR="009B2BD2" w:rsidRPr="00794880" w:rsidRDefault="009B2BD2" w:rsidP="00856C4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0EB34A1" w14:textId="77777777" w:rsidR="00856C42" w:rsidRPr="00794880" w:rsidRDefault="00856C42" w:rsidP="00856C4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253" w:type="dxa"/>
            <w:shd w:val="clear" w:color="000000" w:fill="FFFFFF"/>
          </w:tcPr>
          <w:p w14:paraId="1A4EE599" w14:textId="047BCE39" w:rsidR="00856C42" w:rsidRPr="0005795A" w:rsidRDefault="0024370F" w:rsidP="00856C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BAN ĐẤU THẦU</w:t>
            </w:r>
          </w:p>
        </w:tc>
        <w:tc>
          <w:tcPr>
            <w:tcW w:w="271" w:type="dxa"/>
            <w:shd w:val="clear" w:color="000000" w:fill="FFFFFF"/>
          </w:tcPr>
          <w:p w14:paraId="5FCAE1A4" w14:textId="77777777" w:rsidR="00856C42" w:rsidRPr="00794880" w:rsidRDefault="00856C42" w:rsidP="00856C42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14:paraId="277DA3BA" w14:textId="77777777" w:rsidR="00C03DE6" w:rsidRPr="00794880" w:rsidRDefault="00C03DE6" w:rsidP="00794880">
      <w:pPr>
        <w:spacing w:after="0" w:line="240" w:lineRule="auto"/>
        <w:rPr>
          <w:rFonts w:ascii="Times New Roman" w:hAnsi="Times New Roman" w:cs="Times New Roman"/>
        </w:rPr>
      </w:pPr>
    </w:p>
    <w:sectPr w:rsidR="00C03DE6" w:rsidRPr="00794880" w:rsidSect="00264E60">
      <w:pgSz w:w="12240" w:h="15840"/>
      <w:pgMar w:top="709" w:right="1134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4D61CF6"/>
    <w:multiLevelType w:val="hybridMultilevel"/>
    <w:tmpl w:val="159E9ADA"/>
    <w:lvl w:ilvl="0" w:tplc="30D6E74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FF59F7"/>
    <w:multiLevelType w:val="hybridMultilevel"/>
    <w:tmpl w:val="F454F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47D70"/>
    <w:multiLevelType w:val="hybridMultilevel"/>
    <w:tmpl w:val="40489CC6"/>
    <w:lvl w:ilvl="0" w:tplc="04090011">
      <w:start w:val="1"/>
      <w:numFmt w:val="decimal"/>
      <w:lvlText w:val="%1)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AB76226"/>
    <w:multiLevelType w:val="hybridMultilevel"/>
    <w:tmpl w:val="29E45D40"/>
    <w:lvl w:ilvl="0" w:tplc="176E3E3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BF46E26"/>
    <w:multiLevelType w:val="hybridMultilevel"/>
    <w:tmpl w:val="684ED02E"/>
    <w:lvl w:ilvl="0" w:tplc="7DD85DD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E810CF"/>
    <w:multiLevelType w:val="hybridMultilevel"/>
    <w:tmpl w:val="0ECC031A"/>
    <w:lvl w:ilvl="0" w:tplc="A8C051D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C72BB"/>
    <w:multiLevelType w:val="hybridMultilevel"/>
    <w:tmpl w:val="E8E8BC1E"/>
    <w:lvl w:ilvl="0" w:tplc="042A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6" w15:restartNumberingAfterBreak="0">
    <w:nsid w:val="3FDF0DD7"/>
    <w:multiLevelType w:val="hybridMultilevel"/>
    <w:tmpl w:val="A3509FFA"/>
    <w:lvl w:ilvl="0" w:tplc="5F1E98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AED1AE8"/>
    <w:multiLevelType w:val="hybridMultilevel"/>
    <w:tmpl w:val="EEE0991A"/>
    <w:lvl w:ilvl="0" w:tplc="30F216B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5F6E4DC9"/>
    <w:multiLevelType w:val="hybridMultilevel"/>
    <w:tmpl w:val="D59AFE2C"/>
    <w:lvl w:ilvl="0" w:tplc="986260E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9781077">
    <w:abstractNumId w:val="8"/>
  </w:num>
  <w:num w:numId="2" w16cid:durableId="468860241">
    <w:abstractNumId w:val="6"/>
  </w:num>
  <w:num w:numId="3" w16cid:durableId="1169170838">
    <w:abstractNumId w:val="5"/>
  </w:num>
  <w:num w:numId="4" w16cid:durableId="1021782010">
    <w:abstractNumId w:val="4"/>
  </w:num>
  <w:num w:numId="5" w16cid:durableId="1719740076">
    <w:abstractNumId w:val="7"/>
  </w:num>
  <w:num w:numId="6" w16cid:durableId="967204881">
    <w:abstractNumId w:val="3"/>
  </w:num>
  <w:num w:numId="7" w16cid:durableId="461969160">
    <w:abstractNumId w:val="2"/>
  </w:num>
  <w:num w:numId="8" w16cid:durableId="1462117919">
    <w:abstractNumId w:val="1"/>
  </w:num>
  <w:num w:numId="9" w16cid:durableId="165288378">
    <w:abstractNumId w:val="0"/>
  </w:num>
  <w:num w:numId="10" w16cid:durableId="293366307">
    <w:abstractNumId w:val="17"/>
  </w:num>
  <w:num w:numId="11" w16cid:durableId="291179028">
    <w:abstractNumId w:val="10"/>
  </w:num>
  <w:num w:numId="12" w16cid:durableId="70465865">
    <w:abstractNumId w:val="11"/>
  </w:num>
  <w:num w:numId="13" w16cid:durableId="1668631802">
    <w:abstractNumId w:val="14"/>
  </w:num>
  <w:num w:numId="14" w16cid:durableId="753359381">
    <w:abstractNumId w:val="18"/>
  </w:num>
  <w:num w:numId="15" w16cid:durableId="839319876">
    <w:abstractNumId w:val="16"/>
  </w:num>
  <w:num w:numId="16" w16cid:durableId="1099836581">
    <w:abstractNumId w:val="12"/>
  </w:num>
  <w:num w:numId="17" w16cid:durableId="1210462295">
    <w:abstractNumId w:val="13"/>
  </w:num>
  <w:num w:numId="18" w16cid:durableId="536696998">
    <w:abstractNumId w:val="9"/>
  </w:num>
  <w:num w:numId="19" w16cid:durableId="100292899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5D7A"/>
    <w:rsid w:val="00034616"/>
    <w:rsid w:val="00057655"/>
    <w:rsid w:val="0005795A"/>
    <w:rsid w:val="0006063C"/>
    <w:rsid w:val="00060E72"/>
    <w:rsid w:val="00092E29"/>
    <w:rsid w:val="00147159"/>
    <w:rsid w:val="0015074B"/>
    <w:rsid w:val="00150C12"/>
    <w:rsid w:val="001A0379"/>
    <w:rsid w:val="001E059A"/>
    <w:rsid w:val="001E6C63"/>
    <w:rsid w:val="0024370F"/>
    <w:rsid w:val="00254DC4"/>
    <w:rsid w:val="00264E60"/>
    <w:rsid w:val="002713BC"/>
    <w:rsid w:val="00271685"/>
    <w:rsid w:val="0029639D"/>
    <w:rsid w:val="002B00B2"/>
    <w:rsid w:val="00305CB2"/>
    <w:rsid w:val="00310384"/>
    <w:rsid w:val="00317CC3"/>
    <w:rsid w:val="00326F90"/>
    <w:rsid w:val="003438EF"/>
    <w:rsid w:val="003A361A"/>
    <w:rsid w:val="00446CA0"/>
    <w:rsid w:val="0045041D"/>
    <w:rsid w:val="004B3C25"/>
    <w:rsid w:val="004B4C9A"/>
    <w:rsid w:val="004D7FC7"/>
    <w:rsid w:val="004E5D59"/>
    <w:rsid w:val="00503C14"/>
    <w:rsid w:val="00522EBD"/>
    <w:rsid w:val="00580644"/>
    <w:rsid w:val="005A7022"/>
    <w:rsid w:val="005F1BE3"/>
    <w:rsid w:val="00626540"/>
    <w:rsid w:val="00655B26"/>
    <w:rsid w:val="00710286"/>
    <w:rsid w:val="00794880"/>
    <w:rsid w:val="00805A11"/>
    <w:rsid w:val="00856C42"/>
    <w:rsid w:val="008629E6"/>
    <w:rsid w:val="00870F0D"/>
    <w:rsid w:val="008E649B"/>
    <w:rsid w:val="00914BFC"/>
    <w:rsid w:val="00934326"/>
    <w:rsid w:val="0093745B"/>
    <w:rsid w:val="009B2BD2"/>
    <w:rsid w:val="009D245D"/>
    <w:rsid w:val="009E28B7"/>
    <w:rsid w:val="009E421B"/>
    <w:rsid w:val="009E7799"/>
    <w:rsid w:val="00A14466"/>
    <w:rsid w:val="00A1723A"/>
    <w:rsid w:val="00A503F0"/>
    <w:rsid w:val="00A56B0F"/>
    <w:rsid w:val="00A8156F"/>
    <w:rsid w:val="00A85882"/>
    <w:rsid w:val="00AA1D8D"/>
    <w:rsid w:val="00AC50EC"/>
    <w:rsid w:val="00AE0043"/>
    <w:rsid w:val="00B34FFE"/>
    <w:rsid w:val="00B43AA6"/>
    <w:rsid w:val="00B47730"/>
    <w:rsid w:val="00B6315E"/>
    <w:rsid w:val="00B6746A"/>
    <w:rsid w:val="00B800C9"/>
    <w:rsid w:val="00B83597"/>
    <w:rsid w:val="00BB6966"/>
    <w:rsid w:val="00C03DE6"/>
    <w:rsid w:val="00C81D66"/>
    <w:rsid w:val="00CA117E"/>
    <w:rsid w:val="00CB0664"/>
    <w:rsid w:val="00CF6DF6"/>
    <w:rsid w:val="00D030F5"/>
    <w:rsid w:val="00D306E7"/>
    <w:rsid w:val="00D4412D"/>
    <w:rsid w:val="00D71535"/>
    <w:rsid w:val="00DB4FB8"/>
    <w:rsid w:val="00DE5FC3"/>
    <w:rsid w:val="00E20511"/>
    <w:rsid w:val="00E26EC8"/>
    <w:rsid w:val="00E31D62"/>
    <w:rsid w:val="00E72E56"/>
    <w:rsid w:val="00E84BF9"/>
    <w:rsid w:val="00E8718D"/>
    <w:rsid w:val="00E97541"/>
    <w:rsid w:val="00EA7C86"/>
    <w:rsid w:val="00ED0AE8"/>
    <w:rsid w:val="00F006E3"/>
    <w:rsid w:val="00F21D90"/>
    <w:rsid w:val="00F574C7"/>
    <w:rsid w:val="00F60A2C"/>
    <w:rsid w:val="00F66B62"/>
    <w:rsid w:val="00F706EA"/>
    <w:rsid w:val="00FC693F"/>
    <w:rsid w:val="00FE11F2"/>
    <w:rsid w:val="00FF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5E636382"/>
  <w14:defaultImageDpi w14:val="300"/>
  <w15:docId w15:val="{C1879E7C-0ECB-4789-A3A9-79322A047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rsid w:val="00856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0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59A"/>
    <w:rPr>
      <w:rFonts w:ascii="Tahoma" w:hAnsi="Tahoma" w:cs="Tahoma"/>
      <w:sz w:val="16"/>
      <w:szCs w:val="16"/>
    </w:rPr>
  </w:style>
  <w:style w:type="character" w:customStyle="1" w:styleId="css-1jxf6841">
    <w:name w:val="css-1jxf6841"/>
    <w:basedOn w:val="DefaultParagraphFont"/>
    <w:rsid w:val="001E059A"/>
    <w:rPr>
      <w:strike w:val="0"/>
      <w:dstrike w:val="0"/>
      <w:vanish w:val="0"/>
      <w:webHidden w:val="0"/>
      <w:u w:val="none"/>
      <w:effect w:val="none"/>
      <w:bdr w:val="single" w:sz="2" w:space="0" w:color="000000" w:frame="1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2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7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8ECD1FD-98DB-4B68-B992-ACF093DAC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Vương Lê Sơn</cp:lastModifiedBy>
  <cp:revision>30</cp:revision>
  <cp:lastPrinted>2025-10-13T07:47:00Z</cp:lastPrinted>
  <dcterms:created xsi:type="dcterms:W3CDTF">2025-05-16T04:37:00Z</dcterms:created>
  <dcterms:modified xsi:type="dcterms:W3CDTF">2025-10-31T02:59:00Z</dcterms:modified>
  <cp:category/>
</cp:coreProperties>
</file>